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Gang/ 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Boden/ Sockel </w:t>
            </w:r>
          </w:p>
        </w:tc>
        <w:tc>
          <w:p>
            <w:pPr>
              <w:spacing w:before="0" w:after="0" w:line="240" w:lineRule="auto"/>
            </w:pPr>
            <w:r>
              <w:t>Boden/ 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36211244" name="01a057b9-1bc5-7886-8ff7-62357e546e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7501749" name="01a057b9-1bc5-7886-8ff7-62357e546ec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58762363" name="01a057ab-47ab-725c-bf32-580c9ae1d8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4257527" name="01a057ab-47ab-725c-bf32-580c9ae1d89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Gang/ Treppenhaus </w:t>
            </w:r>
          </w:p>
          <w:p>
            <w:pPr>
              <w:spacing w:before="0" w:after="0" w:line="240" w:lineRule="auto"/>
            </w:pPr>
            <w:r>
              <w:t>UG-EG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45465452" name="01a057ae-29ca-71b2-99fc-3a22f04eac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1692698" name="01a057ae-29ca-71b2-99fc-3a22f04eac0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Schopf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19752176" name="01a057a3-9980-7146-b0ef-eb0920706a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8909850" name="01a057a3-9980-7146-b0ef-eb0920706ac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Floorflex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351139684" name="01a057b7-d86e-780f-a52b-3343f18d881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0113489" name="01a057b7-d86e-780f-a52b-3343f18d881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Hohmattstrasse 13, 8173 Neerach</w:t>
          </w:r>
        </w:p>
        <w:p>
          <w:pPr>
            <w:spacing w:before="0" w:after="0"/>
          </w:pPr>
          <w:r>
            <w:t>DN 1184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